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B9" w:rsidRPr="007429E1" w:rsidRDefault="006D27B9" w:rsidP="006D27B9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7429E1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 xml:space="preserve">ALLEGATO </w:t>
      </w:r>
      <w:r w:rsidR="0002708C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C</w:t>
      </w:r>
      <w:r w:rsidRPr="007429E1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 xml:space="preserve"> – VERBALE </w:t>
      </w:r>
      <w:proofErr w:type="spellStart"/>
      <w:r w:rsidRPr="007429E1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DI</w:t>
      </w:r>
      <w:proofErr w:type="spellEnd"/>
      <w:r w:rsidRPr="007429E1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 xml:space="preserve"> PRESA VISIONE DEI LOCALI E DELLE ATTREZZATURE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b/>
          <w:bCs/>
          <w:sz w:val="28"/>
          <w:szCs w:val="28"/>
          <w:lang w:val="it-IT"/>
        </w:rPr>
        <w:t>Oggetto</w:t>
      </w:r>
      <w:r w:rsidRPr="007429E1">
        <w:rPr>
          <w:rFonts w:ascii="Times New Roman" w:hAnsi="Times New Roman" w:cs="Times New Roman"/>
          <w:sz w:val="28"/>
          <w:szCs w:val="28"/>
          <w:lang w:val="it-IT"/>
        </w:rPr>
        <w:t xml:space="preserve">: </w:t>
      </w:r>
      <w:r w:rsidRPr="007429E1">
        <w:rPr>
          <w:rFonts w:ascii="Times New Roman" w:hAnsi="Times New Roman" w:cs="Times New Roman"/>
          <w:b/>
          <w:bCs/>
          <w:sz w:val="28"/>
          <w:szCs w:val="28"/>
          <w:lang w:val="it-IT"/>
        </w:rPr>
        <w:t>Manifestazione di interesse per la gestione de</w:t>
      </w:r>
      <w:r w:rsidR="00601954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 BAR RISTORO </w:t>
      </w:r>
      <w:r w:rsidRPr="007429E1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presso </w:t>
      </w:r>
      <w:proofErr w:type="spellStart"/>
      <w:r w:rsidRPr="007429E1">
        <w:rPr>
          <w:rFonts w:ascii="Times New Roman" w:hAnsi="Times New Roman" w:cs="Times New Roman"/>
          <w:b/>
          <w:bCs/>
          <w:sz w:val="28"/>
          <w:szCs w:val="28"/>
          <w:lang w:val="it-IT"/>
        </w:rPr>
        <w:t>Carrarafiere</w:t>
      </w:r>
      <w:proofErr w:type="spellEnd"/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In data ……/……/…… alle ore ……, presso il Quartiere Fieristico di Carrara (</w:t>
      </w:r>
      <w:proofErr w:type="spellStart"/>
      <w:r w:rsidRPr="007429E1">
        <w:rPr>
          <w:rFonts w:ascii="Times New Roman" w:hAnsi="Times New Roman" w:cs="Times New Roman"/>
          <w:sz w:val="28"/>
          <w:szCs w:val="28"/>
          <w:lang w:val="it-IT"/>
        </w:rPr>
        <w:t>Carrarafiere</w:t>
      </w:r>
      <w:proofErr w:type="spellEnd"/>
      <w:r w:rsidRPr="007429E1">
        <w:rPr>
          <w:rFonts w:ascii="Times New Roman" w:hAnsi="Times New Roman" w:cs="Times New Roman"/>
          <w:sz w:val="28"/>
          <w:szCs w:val="28"/>
          <w:lang w:val="it-IT"/>
        </w:rPr>
        <w:t>), si sono presentati: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Per IMM S.p.A.: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Nome e Cognome: ……………………………………, in qualità di ……………………………………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Per l’Operatore Economico: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Ragione sociale: ……………………………………………………………………………………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Legale rappresentante / delegato: ………………………………………………………………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1. Locali visionati: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Il sottoscritto legale rappresentante / delegato dell'operatore economico sopra indicato dichiara di aver preso visione dei seguenti locali:</w:t>
      </w:r>
    </w:p>
    <w:p w:rsidR="006D27B9" w:rsidRDefault="00601954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Bar- Ristoro </w:t>
      </w:r>
    </w:p>
    <w:p w:rsidR="00601954" w:rsidRPr="007429E1" w:rsidRDefault="00601954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lastRenderedPageBreak/>
        <w:t>2. Attrezzature visionate: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 xml:space="preserve">L’operatore economico dichiara di aver preso visione delle attrezzature presenti nei suddetti locali, come da elenco riportato nell'Allegato </w:t>
      </w:r>
      <w:r w:rsidR="0002708C">
        <w:rPr>
          <w:rFonts w:ascii="Times New Roman" w:hAnsi="Times New Roman" w:cs="Times New Roman"/>
          <w:sz w:val="28"/>
          <w:szCs w:val="28"/>
          <w:lang w:val="it-IT"/>
        </w:rPr>
        <w:t xml:space="preserve">B </w:t>
      </w:r>
      <w:r w:rsidRPr="007429E1">
        <w:rPr>
          <w:rFonts w:ascii="Times New Roman" w:hAnsi="Times New Roman" w:cs="Times New Roman"/>
          <w:sz w:val="28"/>
          <w:szCs w:val="28"/>
          <w:lang w:val="it-IT"/>
        </w:rPr>
        <w:t>all’avviso pubblico.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3. Dichiarazioni dell’operatore: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Il sottoscritto, in nome e per conto dell'operatore economico che rappresenta, dichiara: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-di aver effettuato una presa visione diretta e completa dei locali e delle attrezzature messe a disposizione da IMM S.p.A.;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-di aver constatato lo stato di fatto e di manutenzione degli stessi, di aver preso conoscenza delle condizioni locali e di aver valutato tutte le circostanze generali e particolari che possono influire sulla successiva offerta, giudicando i beni idonei all'uso previsto;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-di accettare i locali e le attrezzature nello stato in cui si trovano, con rinuncia a sollevare qualsiasi eccezione o contestazione in merito in una fase successiva della procedura o dopo l'eventuale affidamento, fatto salvo quanto previsto per le manutenzioni straordinarie a carico del concedente.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Letto, confermato e sottoscritto.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Marina di Carrara, lì ……/……/……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Per IMM S.p.A.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(Firma)</w:t>
      </w:r>
    </w:p>
    <w:p w:rsidR="006D27B9" w:rsidRPr="007429E1" w:rsidRDefault="006D27B9" w:rsidP="006D27B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……………………………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Per l’Operatore Economico</w:t>
      </w:r>
    </w:p>
    <w:p w:rsidR="006D27B9" w:rsidRPr="007429E1" w:rsidRDefault="006D27B9" w:rsidP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(Timbro e Firma del Legale Rappresentante/Delegato)</w:t>
      </w:r>
    </w:p>
    <w:p w:rsidR="00F2691E" w:rsidRPr="007429E1" w:rsidRDefault="006D27B9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7429E1">
        <w:rPr>
          <w:rFonts w:ascii="Times New Roman" w:hAnsi="Times New Roman" w:cs="Times New Roman"/>
          <w:sz w:val="28"/>
          <w:szCs w:val="28"/>
          <w:lang w:val="it-IT"/>
        </w:rPr>
        <w:t>……………………………………………………</w:t>
      </w:r>
    </w:p>
    <w:sectPr w:rsidR="00F2691E" w:rsidRPr="007429E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3F7D7B"/>
    <w:multiLevelType w:val="hybridMultilevel"/>
    <w:tmpl w:val="1E26E1DE"/>
    <w:lvl w:ilvl="0" w:tplc="0494101A">
      <w:start w:val="14"/>
      <w:numFmt w:val="bullet"/>
      <w:lvlText w:val="-"/>
      <w:lvlJc w:val="left"/>
      <w:pPr>
        <w:ind w:left="51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characterSpacingControl w:val="doNotCompress"/>
  <w:compat>
    <w:useFELayout/>
  </w:compat>
  <w:rsids>
    <w:rsidRoot w:val="00B47730"/>
    <w:rsid w:val="0002708C"/>
    <w:rsid w:val="00034616"/>
    <w:rsid w:val="0006063C"/>
    <w:rsid w:val="0015074B"/>
    <w:rsid w:val="0029639D"/>
    <w:rsid w:val="00326F90"/>
    <w:rsid w:val="0039537E"/>
    <w:rsid w:val="00554242"/>
    <w:rsid w:val="00601954"/>
    <w:rsid w:val="006D1B2D"/>
    <w:rsid w:val="006D27B9"/>
    <w:rsid w:val="007254D2"/>
    <w:rsid w:val="007429E1"/>
    <w:rsid w:val="007756AA"/>
    <w:rsid w:val="007E53F6"/>
    <w:rsid w:val="007F0EA6"/>
    <w:rsid w:val="00AA1D8D"/>
    <w:rsid w:val="00B135EB"/>
    <w:rsid w:val="00B47730"/>
    <w:rsid w:val="00B8081B"/>
    <w:rsid w:val="00CB0664"/>
    <w:rsid w:val="00EB5BB8"/>
    <w:rsid w:val="00F2691E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99"/>
    <w:unhideWhenUsed/>
    <w:rsid w:val="00AA1D8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carrarafiere</cp:lastModifiedBy>
  <cp:revision>4</cp:revision>
  <dcterms:created xsi:type="dcterms:W3CDTF">2025-10-20T08:30:00Z</dcterms:created>
  <dcterms:modified xsi:type="dcterms:W3CDTF">2025-10-20T09:51:00Z</dcterms:modified>
</cp:coreProperties>
</file>